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F91A8" w14:textId="0ABE90A6" w:rsidR="006277B6" w:rsidRPr="006E7972" w:rsidRDefault="006E7972">
      <w:pPr>
        <w:pStyle w:val="21"/>
        <w:rPr>
          <w:rFonts w:ascii="Times New Roman" w:eastAsia="宋体" w:hAnsi="Times New Roman" w:cs="Times New Roman"/>
          <w:sz w:val="22"/>
          <w:szCs w:val="22"/>
        </w:rPr>
      </w:pPr>
      <w:r w:rsidRPr="006E7972">
        <w:rPr>
          <w:rFonts w:ascii="Times New Roman" w:eastAsia="宋体" w:hAnsi="Times New Roman" w:cs="Times New Roman"/>
          <w:sz w:val="22"/>
          <w:szCs w:val="22"/>
        </w:rPr>
        <w:t>Usage Instructions</w:t>
      </w:r>
    </w:p>
    <w:p w14:paraId="1173C422" w14:textId="604D7C8B" w:rsidR="006277B6" w:rsidRPr="006E7972" w:rsidRDefault="00000000">
      <w:pPr>
        <w:pStyle w:val="31"/>
        <w:rPr>
          <w:rFonts w:ascii="Times New Roman" w:eastAsia="宋体" w:hAnsi="Times New Roman" w:cs="Times New Roman"/>
        </w:rPr>
      </w:pPr>
      <w:r w:rsidRPr="006E7972">
        <w:rPr>
          <w:rFonts w:ascii="Times New Roman" w:eastAsia="宋体" w:hAnsi="Times New Roman" w:cs="Times New Roman"/>
        </w:rPr>
        <w:t xml:space="preserve">1. </w:t>
      </w:r>
      <w:r w:rsidR="006E7972" w:rsidRPr="006E7972">
        <w:rPr>
          <w:rFonts w:ascii="Times New Roman" w:eastAsia="宋体" w:hAnsi="Times New Roman" w:cs="Times New Roman"/>
        </w:rPr>
        <w:t>Prerequisites</w:t>
      </w:r>
    </w:p>
    <w:p w14:paraId="5FA4DA42" w14:textId="3AEFF92E" w:rsidR="006E7972" w:rsidRPr="006E7972" w:rsidRDefault="00000000" w:rsidP="006E7972">
      <w:pPr>
        <w:rPr>
          <w:rFonts w:ascii="Times New Roman" w:eastAsia="宋体" w:hAnsi="Times New Roman" w:cs="Times New Roman"/>
        </w:rPr>
      </w:pPr>
      <w:r w:rsidRPr="006E7972">
        <w:rPr>
          <w:rFonts w:ascii="Times New Roman" w:eastAsia="宋体" w:hAnsi="Times New Roman" w:cs="Times New Roman"/>
        </w:rPr>
        <w:br/>
        <w:t>-</w:t>
      </w:r>
      <w:r w:rsidR="006E7972" w:rsidRPr="006E7972">
        <w:rPr>
          <w:rFonts w:ascii="Times New Roman" w:hAnsi="Times New Roman" w:cs="Times New Roman"/>
        </w:rPr>
        <w:t xml:space="preserve"> </w:t>
      </w:r>
      <w:r w:rsidR="006E7972" w:rsidRPr="006E7972">
        <w:rPr>
          <w:rFonts w:ascii="Times New Roman" w:eastAsia="宋体" w:hAnsi="Times New Roman" w:cs="Times New Roman"/>
          <w:lang w:eastAsia="zh-CN"/>
        </w:rPr>
        <w:t xml:space="preserve">  </w:t>
      </w:r>
      <w:r w:rsidR="006E7972" w:rsidRPr="006E7972">
        <w:rPr>
          <w:rFonts w:ascii="Times New Roman" w:eastAsia="宋体" w:hAnsi="Times New Roman" w:cs="Times New Roman"/>
        </w:rPr>
        <w:t>Install Python 3.x.</w:t>
      </w:r>
      <w:r w:rsidRPr="006E7972">
        <w:rPr>
          <w:rFonts w:ascii="Times New Roman" w:eastAsia="宋体" w:hAnsi="Times New Roman" w:cs="Times New Roman"/>
        </w:rPr>
        <w:br/>
        <w:t xml:space="preserve">- </w:t>
      </w:r>
      <w:r w:rsidR="00E47E0E">
        <w:rPr>
          <w:rFonts w:ascii="Times New Roman" w:eastAsia="宋体" w:hAnsi="Times New Roman" w:cs="Times New Roman" w:hint="eastAsia"/>
          <w:lang w:eastAsia="zh-CN"/>
        </w:rPr>
        <w:t xml:space="preserve">  </w:t>
      </w:r>
      <w:r w:rsidR="006E7972" w:rsidRPr="006E7972">
        <w:rPr>
          <w:rFonts w:ascii="Times New Roman" w:eastAsia="宋体" w:hAnsi="Times New Roman" w:cs="Times New Roman"/>
        </w:rPr>
        <w:t>Install the required Python dependencies:</w:t>
      </w:r>
    </w:p>
    <w:p w14:paraId="2138079F" w14:textId="63C93510" w:rsidR="006277B6" w:rsidRPr="006E7972" w:rsidRDefault="00000000" w:rsidP="006E7972">
      <w:pPr>
        <w:rPr>
          <w:rFonts w:ascii="Times New Roman" w:eastAsia="宋体" w:hAnsi="Times New Roman" w:cs="Times New Roman"/>
        </w:rPr>
      </w:pPr>
      <w:r w:rsidRPr="006E7972">
        <w:rPr>
          <w:rFonts w:ascii="Times New Roman" w:eastAsia="宋体" w:hAnsi="Times New Roman" w:cs="Times New Roman"/>
        </w:rPr>
        <w:t>pip install flask scikit-learn pandas numpy matplotlib xgboost</w:t>
      </w:r>
      <w:r w:rsidRPr="006E7972">
        <w:rPr>
          <w:rFonts w:ascii="Times New Roman" w:eastAsia="宋体" w:hAnsi="Times New Roman" w:cs="Times New Roman"/>
        </w:rPr>
        <w:br/>
      </w:r>
    </w:p>
    <w:p w14:paraId="7D892C3C" w14:textId="64538909" w:rsidR="006277B6" w:rsidRPr="006E7972" w:rsidRDefault="00000000">
      <w:pPr>
        <w:pStyle w:val="31"/>
        <w:rPr>
          <w:rFonts w:ascii="Times New Roman" w:eastAsia="宋体" w:hAnsi="Times New Roman" w:cs="Times New Roman"/>
          <w:lang w:eastAsia="zh-CN"/>
        </w:rPr>
      </w:pPr>
      <w:r w:rsidRPr="006E7972">
        <w:rPr>
          <w:rFonts w:ascii="Times New Roman" w:eastAsia="宋体" w:hAnsi="Times New Roman" w:cs="Times New Roman"/>
          <w:lang w:eastAsia="zh-CN"/>
        </w:rPr>
        <w:t xml:space="preserve">2. </w:t>
      </w:r>
      <w:r w:rsidR="006E7972" w:rsidRPr="006E7972">
        <w:rPr>
          <w:rFonts w:ascii="Times New Roman" w:eastAsia="宋体" w:hAnsi="Times New Roman" w:cs="Times New Roman"/>
          <w:lang w:eastAsia="zh-CN"/>
        </w:rPr>
        <w:t>Using the Web Application (app1.py)</w:t>
      </w:r>
    </w:p>
    <w:p w14:paraId="3CD4D506" w14:textId="631580B3" w:rsidR="006277B6" w:rsidRPr="006E7972" w:rsidRDefault="00000000" w:rsidP="00242EF8">
      <w:pPr>
        <w:rPr>
          <w:rFonts w:ascii="Times New Roman" w:eastAsia="宋体" w:hAnsi="Times New Roman" w:cs="Times New Roman"/>
        </w:rPr>
      </w:pPr>
      <w:r w:rsidRPr="006E7972">
        <w:rPr>
          <w:rFonts w:ascii="Times New Roman" w:eastAsia="宋体" w:hAnsi="Times New Roman" w:cs="Times New Roman"/>
          <w:lang w:eastAsia="zh-CN"/>
        </w:rPr>
        <w:br/>
        <w:t xml:space="preserve">1. </w:t>
      </w:r>
      <w:r w:rsidR="006E7972" w:rsidRPr="006E7972">
        <w:rPr>
          <w:rFonts w:ascii="Times New Roman" w:eastAsia="宋体" w:hAnsi="Times New Roman" w:cs="Times New Roman"/>
          <w:lang w:eastAsia="zh-CN"/>
        </w:rPr>
        <w:t>Open the terminal, navigate to the folder where the files are located.</w:t>
      </w:r>
      <w:r w:rsidRPr="006E7972">
        <w:rPr>
          <w:rFonts w:ascii="Times New Roman" w:eastAsia="宋体" w:hAnsi="Times New Roman" w:cs="Times New Roman"/>
          <w:lang w:eastAsia="zh-CN"/>
        </w:rPr>
        <w:br/>
        <w:t xml:space="preserve">2. </w:t>
      </w:r>
      <w:r w:rsidR="006E7972" w:rsidRPr="006E7972">
        <w:rPr>
          <w:rFonts w:ascii="Times New Roman" w:eastAsia="宋体" w:hAnsi="Times New Roman" w:cs="Times New Roman"/>
          <w:lang w:eastAsia="zh-CN"/>
        </w:rPr>
        <w:t>Run the following command:</w:t>
      </w:r>
      <w:r w:rsidRPr="006E7972">
        <w:rPr>
          <w:rFonts w:ascii="Times New Roman" w:eastAsia="宋体" w:hAnsi="Times New Roman" w:cs="Times New Roman"/>
          <w:lang w:eastAsia="zh-CN"/>
        </w:rPr>
        <w:br/>
        <w:t xml:space="preserve">   python app1.py</w:t>
      </w:r>
      <w:r w:rsidRPr="006E7972">
        <w:rPr>
          <w:rFonts w:ascii="Times New Roman" w:eastAsia="宋体" w:hAnsi="Times New Roman" w:cs="Times New Roman"/>
          <w:lang w:eastAsia="zh-CN"/>
        </w:rPr>
        <w:br/>
        <w:t xml:space="preserve">   ```</w:t>
      </w:r>
      <w:r w:rsidRPr="006E7972">
        <w:rPr>
          <w:rFonts w:ascii="Times New Roman" w:eastAsia="宋体" w:hAnsi="Times New Roman" w:cs="Times New Roman"/>
          <w:lang w:eastAsia="zh-CN"/>
        </w:rPr>
        <w:br/>
        <w:t xml:space="preserve">3. </w:t>
      </w:r>
      <w:r w:rsidR="006E7972" w:rsidRPr="006E7972">
        <w:rPr>
          <w:rFonts w:ascii="Times New Roman" w:eastAsia="宋体" w:hAnsi="Times New Roman" w:cs="Times New Roman"/>
          <w:lang w:eastAsia="zh-CN"/>
        </w:rPr>
        <w:t xml:space="preserve">Open a browser and visit: </w:t>
      </w:r>
      <w:r w:rsidRPr="006E7972">
        <w:rPr>
          <w:rFonts w:ascii="Times New Roman" w:eastAsia="宋体" w:hAnsi="Times New Roman" w:cs="Times New Roman"/>
          <w:lang w:eastAsia="zh-CN"/>
        </w:rPr>
        <w:t>[http://127.0.0.1:5000/](http://127.0.0.1:5000/)</w:t>
      </w:r>
      <w:r w:rsidRPr="006E7972">
        <w:rPr>
          <w:rFonts w:ascii="Times New Roman" w:eastAsia="宋体" w:hAnsi="Times New Roman" w:cs="Times New Roman"/>
          <w:lang w:eastAsia="zh-CN"/>
        </w:rPr>
        <w:br/>
        <w:t xml:space="preserve">4. </w:t>
      </w:r>
      <w:r w:rsidR="006E7972" w:rsidRPr="006E7972">
        <w:rPr>
          <w:rFonts w:ascii="Times New Roman" w:eastAsia="宋体" w:hAnsi="Times New Roman" w:cs="Times New Roman"/>
          <w:lang w:eastAsia="zh-CN"/>
        </w:rPr>
        <w:t xml:space="preserve">Fill in the </w:t>
      </w:r>
      <w:r w:rsidR="00242EF8">
        <w:rPr>
          <w:rFonts w:ascii="Times New Roman" w:eastAsia="宋体" w:hAnsi="Times New Roman" w:cs="Times New Roman" w:hint="eastAsia"/>
          <w:lang w:eastAsia="zh-CN"/>
        </w:rPr>
        <w:t>9</w:t>
      </w:r>
      <w:r w:rsidR="006E7972" w:rsidRPr="006E7972">
        <w:rPr>
          <w:rFonts w:ascii="Times New Roman" w:eastAsia="宋体" w:hAnsi="Times New Roman" w:cs="Times New Roman"/>
          <w:lang w:eastAsia="zh-CN"/>
        </w:rPr>
        <w:t xml:space="preserve"> variables for the patient and click the "Predict" button.</w:t>
      </w:r>
      <w:r w:rsidRPr="006E7972">
        <w:rPr>
          <w:rFonts w:ascii="Times New Roman" w:eastAsia="宋体" w:hAnsi="Times New Roman" w:cs="Times New Roman"/>
          <w:lang w:eastAsia="zh-CN"/>
        </w:rPr>
        <w:br/>
      </w:r>
      <w:r w:rsidRPr="006E7972">
        <w:rPr>
          <w:rFonts w:ascii="Times New Roman" w:eastAsia="宋体" w:hAnsi="Times New Roman" w:cs="Times New Roman"/>
        </w:rPr>
        <w:t xml:space="preserve">5. </w:t>
      </w:r>
      <w:r w:rsidR="006E7972" w:rsidRPr="006E7972">
        <w:rPr>
          <w:rFonts w:ascii="Times New Roman" w:eastAsia="宋体" w:hAnsi="Times New Roman" w:cs="Times New Roman"/>
        </w:rPr>
        <w:t>The result (“Yes” or “No”) will be displayed on the results page.</w:t>
      </w:r>
    </w:p>
    <w:p w14:paraId="3E79AD2B" w14:textId="233099A0" w:rsidR="006277B6" w:rsidRPr="006E7972" w:rsidRDefault="006E7972">
      <w:pPr>
        <w:pStyle w:val="21"/>
        <w:rPr>
          <w:rFonts w:ascii="Times New Roman" w:eastAsia="宋体" w:hAnsi="Times New Roman" w:cs="Times New Roman"/>
          <w:sz w:val="22"/>
          <w:szCs w:val="22"/>
        </w:rPr>
      </w:pPr>
      <w:r w:rsidRPr="006E7972">
        <w:rPr>
          <w:rFonts w:ascii="Times New Roman" w:eastAsia="宋体" w:hAnsi="Times New Roman" w:cs="Times New Roman"/>
          <w:sz w:val="22"/>
          <w:szCs w:val="22"/>
        </w:rPr>
        <w:t>Notes</w:t>
      </w:r>
    </w:p>
    <w:p w14:paraId="5CF526A2" w14:textId="03E65F15" w:rsidR="006277B6" w:rsidRPr="005121DF" w:rsidRDefault="00000000">
      <w:pPr>
        <w:rPr>
          <w:rFonts w:ascii="宋体" w:eastAsia="宋体" w:hAnsi="宋体" w:hint="eastAsia"/>
          <w:lang w:eastAsia="zh-CN"/>
        </w:rPr>
      </w:pPr>
      <w:r w:rsidRPr="006E7972">
        <w:rPr>
          <w:rFonts w:ascii="Times New Roman" w:eastAsia="宋体" w:hAnsi="Times New Roman" w:cs="Times New Roman"/>
          <w:lang w:eastAsia="zh-CN"/>
        </w:rPr>
        <w:br/>
        <w:t xml:space="preserve">- </w:t>
      </w:r>
      <w:r w:rsidR="006E7972" w:rsidRPr="006E7972">
        <w:rPr>
          <w:rFonts w:ascii="Times New Roman" w:eastAsia="宋体" w:hAnsi="Times New Roman" w:cs="Times New Roman"/>
          <w:lang w:eastAsia="zh-CN"/>
        </w:rPr>
        <w:t xml:space="preserve">Ensure that the data file </w:t>
      </w:r>
      <w:r w:rsidR="00242EF8">
        <w:rPr>
          <w:rFonts w:ascii="Times New Roman" w:eastAsia="宋体" w:hAnsi="Times New Roman" w:cs="Times New Roman" w:hint="eastAsia"/>
          <w:lang w:eastAsia="zh-CN"/>
        </w:rPr>
        <w:t>BAGB</w:t>
      </w:r>
      <w:r w:rsidR="006E7972" w:rsidRPr="006E7972">
        <w:rPr>
          <w:rFonts w:ascii="Times New Roman" w:eastAsia="宋体" w:hAnsi="Times New Roman" w:cs="Times New Roman"/>
          <w:lang w:eastAsia="zh-CN"/>
        </w:rPr>
        <w:t>.csv is in the same directory as the scripts.</w:t>
      </w:r>
      <w:r w:rsidRPr="006E7972">
        <w:rPr>
          <w:rFonts w:ascii="Times New Roman" w:eastAsia="宋体" w:hAnsi="Times New Roman" w:cs="Times New Roman"/>
          <w:lang w:eastAsia="zh-CN"/>
        </w:rPr>
        <w:br/>
        <w:t xml:space="preserve">- </w:t>
      </w:r>
      <w:r w:rsidR="006E7972" w:rsidRPr="006E7972">
        <w:rPr>
          <w:rFonts w:ascii="Times New Roman" w:eastAsia="宋体" w:hAnsi="Times New Roman" w:cs="Times New Roman"/>
          <w:lang w:eastAsia="zh-CN"/>
        </w:rPr>
        <w:t>If you encounter any issues, check if Python and its dependencies are correctly installed.</w:t>
      </w:r>
      <w:r w:rsidRPr="005121DF">
        <w:rPr>
          <w:rFonts w:ascii="宋体" w:eastAsia="宋体" w:hAnsi="宋体"/>
          <w:lang w:eastAsia="zh-CN"/>
        </w:rPr>
        <w:br/>
      </w:r>
    </w:p>
    <w:sectPr w:rsidR="006277B6" w:rsidRPr="005121D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20CB8" w14:textId="77777777" w:rsidR="0085048B" w:rsidRDefault="0085048B" w:rsidP="00513EEC">
      <w:pPr>
        <w:spacing w:after="0" w:line="240" w:lineRule="auto"/>
      </w:pPr>
      <w:r>
        <w:separator/>
      </w:r>
    </w:p>
  </w:endnote>
  <w:endnote w:type="continuationSeparator" w:id="0">
    <w:p w14:paraId="16D3A6C7" w14:textId="77777777" w:rsidR="0085048B" w:rsidRDefault="0085048B" w:rsidP="00513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12C58" w14:textId="77777777" w:rsidR="0085048B" w:rsidRDefault="0085048B" w:rsidP="00513EEC">
      <w:pPr>
        <w:spacing w:after="0" w:line="240" w:lineRule="auto"/>
      </w:pPr>
      <w:r>
        <w:separator/>
      </w:r>
    </w:p>
  </w:footnote>
  <w:footnote w:type="continuationSeparator" w:id="0">
    <w:p w14:paraId="570AC2F0" w14:textId="77777777" w:rsidR="0085048B" w:rsidRDefault="0085048B" w:rsidP="00513E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08116421">
    <w:abstractNumId w:val="8"/>
  </w:num>
  <w:num w:numId="2" w16cid:durableId="1660694388">
    <w:abstractNumId w:val="6"/>
  </w:num>
  <w:num w:numId="3" w16cid:durableId="468977124">
    <w:abstractNumId w:val="5"/>
  </w:num>
  <w:num w:numId="4" w16cid:durableId="127893249">
    <w:abstractNumId w:val="4"/>
  </w:num>
  <w:num w:numId="5" w16cid:durableId="1814441441">
    <w:abstractNumId w:val="7"/>
  </w:num>
  <w:num w:numId="6" w16cid:durableId="1694186758">
    <w:abstractNumId w:val="3"/>
  </w:num>
  <w:num w:numId="7" w16cid:durableId="897208110">
    <w:abstractNumId w:val="2"/>
  </w:num>
  <w:num w:numId="8" w16cid:durableId="266278231">
    <w:abstractNumId w:val="1"/>
  </w:num>
  <w:num w:numId="9" w16cid:durableId="1360547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F712A"/>
    <w:rsid w:val="00242EF8"/>
    <w:rsid w:val="0029639D"/>
    <w:rsid w:val="0032184F"/>
    <w:rsid w:val="00326F90"/>
    <w:rsid w:val="00363413"/>
    <w:rsid w:val="003661AE"/>
    <w:rsid w:val="004F7BF9"/>
    <w:rsid w:val="005121DF"/>
    <w:rsid w:val="00513EEC"/>
    <w:rsid w:val="005F5372"/>
    <w:rsid w:val="006277B6"/>
    <w:rsid w:val="006E7972"/>
    <w:rsid w:val="00821A40"/>
    <w:rsid w:val="0085048B"/>
    <w:rsid w:val="008F56C4"/>
    <w:rsid w:val="00934B7C"/>
    <w:rsid w:val="00A9251F"/>
    <w:rsid w:val="00AA1D8D"/>
    <w:rsid w:val="00B47730"/>
    <w:rsid w:val="00B9696D"/>
    <w:rsid w:val="00BE60CE"/>
    <w:rsid w:val="00C16974"/>
    <w:rsid w:val="00C95D82"/>
    <w:rsid w:val="00CB0664"/>
    <w:rsid w:val="00D16AA5"/>
    <w:rsid w:val="00D74D6B"/>
    <w:rsid w:val="00E30004"/>
    <w:rsid w:val="00E47E0E"/>
    <w:rsid w:val="00E72692"/>
    <w:rsid w:val="00E850C0"/>
    <w:rsid w:val="00F036DE"/>
    <w:rsid w:val="00F35CF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05A37CA"/>
  <w14:defaultImageDpi w14:val="300"/>
  <w15:docId w15:val="{7F95F267-9C70-42B5-A19A-32731FD8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4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56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17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5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4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9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48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5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3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3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12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9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1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9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3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9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8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65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9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5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3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42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0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00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6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6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2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1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dd wang</cp:lastModifiedBy>
  <cp:revision>8</cp:revision>
  <dcterms:created xsi:type="dcterms:W3CDTF">2024-11-26T13:21:00Z</dcterms:created>
  <dcterms:modified xsi:type="dcterms:W3CDTF">2025-09-06T23:41:00Z</dcterms:modified>
  <cp:category/>
</cp:coreProperties>
</file>